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8DBBA" w14:textId="5570E019" w:rsidR="00E47A7B" w:rsidRPr="00F355BB" w:rsidRDefault="00E47A7B">
      <w:pPr>
        <w:pStyle w:val="Nagwek1"/>
      </w:pPr>
      <w:r w:rsidRPr="00F355BB">
        <w:drawing>
          <wp:anchor distT="0" distB="0" distL="114300" distR="114300" simplePos="0" relativeHeight="251658240" behindDoc="0" locked="0" layoutInCell="1" allowOverlap="1" wp14:anchorId="5B6E1AAA" wp14:editId="688BC77C">
            <wp:simplePos x="0" y="0"/>
            <wp:positionH relativeFrom="column">
              <wp:posOffset>0</wp:posOffset>
            </wp:positionH>
            <wp:positionV relativeFrom="paragraph">
              <wp:posOffset>-228600</wp:posOffset>
            </wp:positionV>
            <wp:extent cx="5761355" cy="769620"/>
            <wp:effectExtent l="0" t="0" r="0" b="0"/>
            <wp:wrapNone/>
            <wp:docPr id="11791318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C77CAEE" w14:textId="79E4FF08" w:rsidR="002D38C7" w:rsidRDefault="00000000" w:rsidP="00F87DDB">
      <w:pPr>
        <w:pStyle w:val="Nagwek1"/>
        <w:spacing w:line="360" w:lineRule="auto"/>
        <w:rPr>
          <w:rFonts w:ascii="Arial" w:hAnsi="Arial" w:cs="Arial"/>
          <w:sz w:val="22"/>
          <w:szCs w:val="22"/>
        </w:rPr>
      </w:pPr>
      <w:r w:rsidRPr="00F355BB">
        <w:rPr>
          <w:rFonts w:ascii="Arial" w:hAnsi="Arial" w:cs="Arial"/>
          <w:sz w:val="22"/>
          <w:szCs w:val="22"/>
        </w:rPr>
        <w:t>OŚWIADCZENIE WNIOSKODAWCY</w:t>
      </w:r>
      <w:r w:rsidRPr="00F355BB">
        <w:rPr>
          <w:rFonts w:ascii="Arial" w:hAnsi="Arial" w:cs="Arial"/>
          <w:sz w:val="22"/>
          <w:szCs w:val="22"/>
        </w:rPr>
        <w:br/>
        <w:t>dotyczące planowanych działań informacyjno-promocyjnych</w:t>
      </w:r>
    </w:p>
    <w:p w14:paraId="0EE14B5D" w14:textId="77777777" w:rsidR="00F87DDB" w:rsidRDefault="00000000" w:rsidP="00F355BB">
      <w:pPr>
        <w:rPr>
          <w:rFonts w:ascii="Arial" w:hAnsi="Arial" w:cs="Arial"/>
        </w:rPr>
      </w:pPr>
      <w:r w:rsidRPr="00F355BB">
        <w:rPr>
          <w:rFonts w:ascii="Arial" w:hAnsi="Arial" w:cs="Arial"/>
        </w:rPr>
        <w:t>Ja niżej podpisany/a:</w:t>
      </w:r>
      <w:r w:rsidRPr="00F355BB">
        <w:rPr>
          <w:rFonts w:ascii="Arial" w:hAnsi="Arial" w:cs="Arial"/>
        </w:rPr>
        <w:br/>
      </w:r>
      <w:r w:rsidRPr="00F355BB">
        <w:rPr>
          <w:rFonts w:ascii="Arial" w:hAnsi="Arial" w:cs="Arial"/>
        </w:rPr>
        <w:br/>
        <w:t>Imię i nazwisko / Nazwa Wnioskodawcy: ............................................................</w:t>
      </w:r>
      <w:r w:rsidR="00E47A7B" w:rsidRPr="00F355BB">
        <w:rPr>
          <w:rFonts w:ascii="Arial" w:hAnsi="Arial" w:cs="Arial"/>
        </w:rPr>
        <w:t>...............</w:t>
      </w:r>
    </w:p>
    <w:p w14:paraId="53603F88" w14:textId="77777777" w:rsidR="00F87DDB" w:rsidRDefault="00F87DDB" w:rsidP="00F355B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  <w:r w:rsidR="00000000" w:rsidRPr="00F355BB">
        <w:rPr>
          <w:rFonts w:ascii="Arial" w:hAnsi="Arial" w:cs="Arial"/>
        </w:rPr>
        <w:br/>
      </w:r>
      <w:r w:rsidR="00000000" w:rsidRPr="00F355BB">
        <w:rPr>
          <w:rFonts w:ascii="Arial" w:hAnsi="Arial" w:cs="Arial"/>
        </w:rPr>
        <w:br/>
        <w:t>Tytuł operacji: ..................................................................................................</w:t>
      </w:r>
      <w:r w:rsidR="00E47A7B" w:rsidRPr="00F355BB">
        <w:rPr>
          <w:rFonts w:ascii="Arial" w:hAnsi="Arial" w:cs="Arial"/>
        </w:rPr>
        <w:t>...................</w:t>
      </w:r>
    </w:p>
    <w:p w14:paraId="2CC848F1" w14:textId="509544EE" w:rsidR="002D38C7" w:rsidRPr="00F355BB" w:rsidRDefault="00F87DDB" w:rsidP="00F355B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  <w:r w:rsidR="00000000" w:rsidRPr="00F355BB">
        <w:rPr>
          <w:rFonts w:ascii="Arial" w:hAnsi="Arial" w:cs="Arial"/>
        </w:rPr>
        <w:br/>
      </w:r>
      <w:r w:rsidR="00000000" w:rsidRPr="00F355BB">
        <w:rPr>
          <w:rFonts w:ascii="Arial" w:hAnsi="Arial" w:cs="Arial"/>
        </w:rPr>
        <w:br/>
        <w:t>oświadczam, że w przypadku przyznania pomocy w ramach Lokalnej Strategii Rozwoju na lata 2023–2027 realizowanej przez Stowarzyszenie Lokalna Grupa Działania Gmin Dobrzyńskich Region Południe, zobowiązuję się do realizacji działań informacyjno-promocyjnych wykraczających poza obowiązki wynikające z Księgi Wizualizacji logo PS WPR na lata 2023–2027.</w:t>
      </w:r>
    </w:p>
    <w:p w14:paraId="1AA31ECB" w14:textId="0B2FFF2D" w:rsidR="002D38C7" w:rsidRPr="00F355BB" w:rsidRDefault="00000000">
      <w:pPr>
        <w:rPr>
          <w:rFonts w:ascii="Arial" w:hAnsi="Arial" w:cs="Arial"/>
        </w:rPr>
      </w:pPr>
      <w:r w:rsidRPr="00F355BB">
        <w:rPr>
          <w:rFonts w:ascii="Arial" w:hAnsi="Arial" w:cs="Arial"/>
        </w:rPr>
        <w:t>Zobowiązuję się do umieszczenia informacji o treści:</w:t>
      </w:r>
      <w:r w:rsidRPr="00F355BB">
        <w:rPr>
          <w:rFonts w:ascii="Arial" w:hAnsi="Arial" w:cs="Arial"/>
        </w:rPr>
        <w:br/>
      </w:r>
      <w:r w:rsidRPr="00F355BB">
        <w:rPr>
          <w:rFonts w:ascii="Arial" w:hAnsi="Arial" w:cs="Arial"/>
          <w:i/>
          <w:iCs/>
        </w:rPr>
        <w:t>„Środki na realizację operacji pozyskano za pośrednictwem Stowarzyszenia Lokalna Grupa Działania Gmin Dobrzyńskich Region Południe”</w:t>
      </w:r>
      <w:r w:rsidRPr="00F355BB">
        <w:rPr>
          <w:rFonts w:ascii="Arial" w:hAnsi="Arial" w:cs="Arial"/>
        </w:rPr>
        <w:t xml:space="preserve"> w ramach Lokalnej Strategii Rozwoju na lata 2023–2027”</w:t>
      </w:r>
      <w:r w:rsidR="00E47A7B" w:rsidRPr="00F355BB">
        <w:rPr>
          <w:rFonts w:ascii="Arial" w:hAnsi="Arial" w:cs="Arial"/>
        </w:rPr>
        <w:t xml:space="preserve"> </w:t>
      </w:r>
      <w:r w:rsidRPr="00F355BB">
        <w:rPr>
          <w:rFonts w:ascii="Arial" w:hAnsi="Arial" w:cs="Arial"/>
        </w:rPr>
        <w:t>wraz z logotypem LGD.</w:t>
      </w:r>
    </w:p>
    <w:p w14:paraId="7EE11208" w14:textId="60E5F9D7" w:rsidR="002D38C7" w:rsidRPr="00F355BB" w:rsidRDefault="00000000">
      <w:pPr>
        <w:pStyle w:val="Nagwek2"/>
        <w:rPr>
          <w:rFonts w:ascii="Arial" w:hAnsi="Arial" w:cs="Arial"/>
          <w:sz w:val="22"/>
          <w:szCs w:val="22"/>
        </w:rPr>
      </w:pPr>
      <w:r w:rsidRPr="00F355BB">
        <w:rPr>
          <w:rFonts w:ascii="Arial" w:hAnsi="Arial" w:cs="Arial"/>
          <w:sz w:val="22"/>
          <w:szCs w:val="22"/>
        </w:rPr>
        <w:t>Planowane formy promocji (zaznaczyć właściwe)</w:t>
      </w:r>
    </w:p>
    <w:p w14:paraId="1B7DB744" w14:textId="047BA7B8" w:rsidR="002D38C7" w:rsidRPr="00F355BB" w:rsidRDefault="00000000">
      <w:pPr>
        <w:rPr>
          <w:rFonts w:ascii="Arial" w:hAnsi="Arial" w:cs="Arial"/>
        </w:rPr>
      </w:pPr>
      <w:r w:rsidRPr="00F355BB">
        <w:rPr>
          <w:rFonts w:ascii="Segoe UI Symbol" w:hAnsi="Segoe UI Symbol" w:cs="Segoe UI Symbol"/>
        </w:rPr>
        <w:t>☐</w:t>
      </w:r>
      <w:r w:rsidRPr="00F355BB">
        <w:rPr>
          <w:rFonts w:ascii="Arial" w:hAnsi="Arial" w:cs="Arial"/>
        </w:rPr>
        <w:t xml:space="preserve"> strona internetowa</w:t>
      </w:r>
      <w:r w:rsidRPr="00F355BB">
        <w:rPr>
          <w:rFonts w:ascii="Arial" w:hAnsi="Arial" w:cs="Arial"/>
        </w:rPr>
        <w:br/>
      </w:r>
      <w:r w:rsidRPr="00F355BB">
        <w:rPr>
          <w:rFonts w:ascii="Segoe UI Symbol" w:hAnsi="Segoe UI Symbol" w:cs="Segoe UI Symbol"/>
        </w:rPr>
        <w:t>☐</w:t>
      </w:r>
      <w:r w:rsidRPr="00F355BB">
        <w:rPr>
          <w:rFonts w:ascii="Arial" w:hAnsi="Arial" w:cs="Arial"/>
        </w:rPr>
        <w:t xml:space="preserve"> profil w mediach społecznościowych</w:t>
      </w:r>
      <w:r w:rsidRPr="00F355BB">
        <w:rPr>
          <w:rFonts w:ascii="Arial" w:hAnsi="Arial" w:cs="Arial"/>
        </w:rPr>
        <w:br/>
      </w:r>
      <w:r w:rsidRPr="00F355BB">
        <w:rPr>
          <w:rFonts w:ascii="Segoe UI Symbol" w:hAnsi="Segoe UI Symbol" w:cs="Segoe UI Symbol"/>
        </w:rPr>
        <w:t>☐</w:t>
      </w:r>
      <w:r w:rsidRPr="00F355BB">
        <w:rPr>
          <w:rFonts w:ascii="Arial" w:hAnsi="Arial" w:cs="Arial"/>
        </w:rPr>
        <w:t xml:space="preserve"> plakat/tablica informacyjna w siedzibie</w:t>
      </w:r>
      <w:r w:rsidRPr="00F355BB">
        <w:rPr>
          <w:rFonts w:ascii="Arial" w:hAnsi="Arial" w:cs="Arial"/>
        </w:rPr>
        <w:br/>
      </w:r>
      <w:r w:rsidRPr="00F355BB">
        <w:rPr>
          <w:rFonts w:ascii="Segoe UI Symbol" w:hAnsi="Segoe UI Symbol" w:cs="Segoe UI Symbol"/>
        </w:rPr>
        <w:t>☐</w:t>
      </w:r>
      <w:r w:rsidRPr="00F355BB">
        <w:rPr>
          <w:rFonts w:ascii="Arial" w:hAnsi="Arial" w:cs="Arial"/>
        </w:rPr>
        <w:t xml:space="preserve"> ulotki/wizytówki</w:t>
      </w:r>
    </w:p>
    <w:p w14:paraId="76165D85" w14:textId="77777777" w:rsidR="00F87DDB" w:rsidRDefault="00F355BB">
      <w:pPr>
        <w:rPr>
          <w:rFonts w:ascii="Arial" w:hAnsi="Arial" w:cs="Arial"/>
        </w:rPr>
      </w:pPr>
      <w:r w:rsidRPr="00F355BB">
        <w:rPr>
          <w:rFonts w:ascii="Arial" w:hAnsi="Arial" w:cs="Arial"/>
        </w:rPr>
        <w:t>Oświadczam, że wskazana informacja będzie umieszczona na wybranych nośnikach i dostępna przez cały okres realizacji operacji oraz że działania informacyjno-promocyjne zostaną zrealizowane zgodnie z zapisami wniosku o przyznanie pomocy</w:t>
      </w:r>
      <w:r>
        <w:rPr>
          <w:rFonts w:ascii="Arial" w:hAnsi="Arial" w:cs="Arial"/>
        </w:rPr>
        <w:t xml:space="preserve"> </w:t>
      </w:r>
      <w:r w:rsidR="00F87DDB">
        <w:rPr>
          <w:rFonts w:ascii="Arial" w:hAnsi="Arial" w:cs="Arial"/>
        </w:rPr>
        <w:t xml:space="preserve">i </w:t>
      </w:r>
      <w:r w:rsidRPr="00F355BB">
        <w:rPr>
          <w:rFonts w:ascii="Arial" w:hAnsi="Arial" w:cs="Arial"/>
        </w:rPr>
        <w:t>obowiązującymi zasadami promocji.</w:t>
      </w:r>
      <w:r w:rsidR="00000000" w:rsidRPr="00F355BB">
        <w:rPr>
          <w:rFonts w:ascii="Arial" w:hAnsi="Arial" w:cs="Arial"/>
        </w:rPr>
        <w:br/>
      </w:r>
    </w:p>
    <w:p w14:paraId="1329930E" w14:textId="14E04D9F" w:rsidR="00F87DDB" w:rsidRDefault="00000000">
      <w:pPr>
        <w:rPr>
          <w:rFonts w:ascii="Arial" w:hAnsi="Arial" w:cs="Arial"/>
        </w:rPr>
      </w:pPr>
      <w:r w:rsidRPr="00F355BB">
        <w:rPr>
          <w:rFonts w:ascii="Arial" w:hAnsi="Arial" w:cs="Arial"/>
        </w:rPr>
        <w:t>Data: .............................................</w:t>
      </w:r>
    </w:p>
    <w:p w14:paraId="245EFAB4" w14:textId="77777777" w:rsidR="00F355BB" w:rsidRDefault="00000000">
      <w:pPr>
        <w:rPr>
          <w:rFonts w:ascii="Arial" w:hAnsi="Arial" w:cs="Arial"/>
        </w:rPr>
      </w:pPr>
      <w:r w:rsidRPr="00F355BB">
        <w:rPr>
          <w:rFonts w:ascii="Arial" w:hAnsi="Arial" w:cs="Arial"/>
        </w:rPr>
        <w:t xml:space="preserve">Podpis Wnioskodawcy / osoby uprawnionej do reprezentacji: </w:t>
      </w:r>
    </w:p>
    <w:p w14:paraId="1174631B" w14:textId="77777777" w:rsidR="00F355BB" w:rsidRDefault="00F355BB">
      <w:pPr>
        <w:rPr>
          <w:rFonts w:ascii="Arial" w:hAnsi="Arial" w:cs="Arial"/>
        </w:rPr>
      </w:pPr>
    </w:p>
    <w:p w14:paraId="5C60F6EA" w14:textId="6AC48D7A" w:rsidR="002D38C7" w:rsidRPr="00E47A7B" w:rsidRDefault="00000000">
      <w:pPr>
        <w:rPr>
          <w:rFonts w:ascii="Arial" w:hAnsi="Arial" w:cs="Arial"/>
        </w:rPr>
      </w:pPr>
      <w:r w:rsidRPr="00F355BB">
        <w:rPr>
          <w:rFonts w:ascii="Arial" w:hAnsi="Arial" w:cs="Arial"/>
        </w:rPr>
        <w:t>.............................................</w:t>
      </w:r>
    </w:p>
    <w:sectPr w:rsidR="002D38C7" w:rsidRPr="00E47A7B" w:rsidSect="00F87DDB">
      <w:pgSz w:w="12240" w:h="15840"/>
      <w:pgMar w:top="1440" w:right="1797" w:bottom="794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20329701">
    <w:abstractNumId w:val="8"/>
  </w:num>
  <w:num w:numId="2" w16cid:durableId="944773932">
    <w:abstractNumId w:val="6"/>
  </w:num>
  <w:num w:numId="3" w16cid:durableId="189492652">
    <w:abstractNumId w:val="5"/>
  </w:num>
  <w:num w:numId="4" w16cid:durableId="2059544870">
    <w:abstractNumId w:val="4"/>
  </w:num>
  <w:num w:numId="5" w16cid:durableId="2041542779">
    <w:abstractNumId w:val="7"/>
  </w:num>
  <w:num w:numId="6" w16cid:durableId="171069753">
    <w:abstractNumId w:val="3"/>
  </w:num>
  <w:num w:numId="7" w16cid:durableId="1364399578">
    <w:abstractNumId w:val="2"/>
  </w:num>
  <w:num w:numId="8" w16cid:durableId="263730257">
    <w:abstractNumId w:val="1"/>
  </w:num>
  <w:num w:numId="9" w16cid:durableId="212148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2D38C7"/>
    <w:rsid w:val="00326F90"/>
    <w:rsid w:val="0063426C"/>
    <w:rsid w:val="00AA1D8D"/>
    <w:rsid w:val="00B47730"/>
    <w:rsid w:val="00CB0664"/>
    <w:rsid w:val="00E47A7B"/>
    <w:rsid w:val="00F355BB"/>
    <w:rsid w:val="00F87DD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2EF4B1"/>
  <w14:defaultImageDpi w14:val="300"/>
  <w15:docId w15:val="{4AF663A4-BC0A-4C5E-8FC0-D5077565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Marzena Kowalska</cp:lastModifiedBy>
  <cp:revision>2</cp:revision>
  <dcterms:created xsi:type="dcterms:W3CDTF">2026-02-23T15:59:00Z</dcterms:created>
  <dcterms:modified xsi:type="dcterms:W3CDTF">2026-02-23T15:59:00Z</dcterms:modified>
  <cp:category/>
</cp:coreProperties>
</file>