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008A7" w14:textId="2C4CF3F1" w:rsidR="00D45990" w:rsidRPr="00D45990" w:rsidRDefault="00D45990">
      <w:pPr>
        <w:pStyle w:val="Nagwek1"/>
        <w:rPr>
          <w:rFonts w:ascii="Arial" w:hAnsi="Arial" w:cs="Arial"/>
          <w:sz w:val="22"/>
          <w:szCs w:val="22"/>
        </w:rPr>
      </w:pPr>
      <w:r w:rsidRPr="00D45990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37918C0" wp14:editId="028F7B22">
            <wp:simplePos x="0" y="0"/>
            <wp:positionH relativeFrom="column">
              <wp:posOffset>-22860</wp:posOffset>
            </wp:positionH>
            <wp:positionV relativeFrom="paragraph">
              <wp:posOffset>-281940</wp:posOffset>
            </wp:positionV>
            <wp:extent cx="5761355" cy="713105"/>
            <wp:effectExtent l="0" t="0" r="0" b="0"/>
            <wp:wrapNone/>
            <wp:docPr id="29932948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23D907" w14:textId="303388B3" w:rsidR="006B41D1" w:rsidRPr="00D45990" w:rsidRDefault="00000000">
      <w:pPr>
        <w:pStyle w:val="Nagwek1"/>
        <w:rPr>
          <w:rFonts w:ascii="Arial" w:hAnsi="Arial" w:cs="Arial"/>
          <w:sz w:val="22"/>
          <w:szCs w:val="22"/>
        </w:rPr>
      </w:pPr>
      <w:r w:rsidRPr="00D45990">
        <w:rPr>
          <w:rFonts w:ascii="Arial" w:hAnsi="Arial" w:cs="Arial"/>
          <w:sz w:val="22"/>
          <w:szCs w:val="22"/>
        </w:rPr>
        <w:t>OŚWIADCZENIE WNIOSKODAWCY</w:t>
      </w:r>
      <w:r w:rsidRPr="00D45990">
        <w:rPr>
          <w:rFonts w:ascii="Arial" w:hAnsi="Arial" w:cs="Arial"/>
          <w:sz w:val="22"/>
          <w:szCs w:val="22"/>
        </w:rPr>
        <w:br/>
        <w:t>dotyczące planowanego utworzenia nowych miejsc pracy</w:t>
      </w:r>
    </w:p>
    <w:p w14:paraId="249B4F82" w14:textId="77777777" w:rsidR="00F001A8" w:rsidRDefault="00000000">
      <w:pPr>
        <w:rPr>
          <w:rFonts w:ascii="Arial" w:hAnsi="Arial" w:cs="Arial"/>
        </w:rPr>
      </w:pPr>
      <w:r w:rsidRPr="00D45990">
        <w:rPr>
          <w:rFonts w:ascii="Arial" w:hAnsi="Arial" w:cs="Arial"/>
        </w:rPr>
        <w:t>Ja niżej podpisany/a</w:t>
      </w:r>
      <w:r w:rsidRPr="00D45990">
        <w:rPr>
          <w:rFonts w:ascii="Arial" w:hAnsi="Arial" w:cs="Arial"/>
        </w:rPr>
        <w:br/>
      </w:r>
      <w:r w:rsidRPr="00D45990">
        <w:rPr>
          <w:rFonts w:ascii="Arial" w:hAnsi="Arial" w:cs="Arial"/>
        </w:rPr>
        <w:br/>
        <w:t>Imię i nazwisko / Nazwa Wnioskodawcy: ............................................................</w:t>
      </w:r>
      <w:r w:rsidR="00F001A8">
        <w:rPr>
          <w:rFonts w:ascii="Arial" w:hAnsi="Arial" w:cs="Arial"/>
        </w:rPr>
        <w:t>...............</w:t>
      </w:r>
    </w:p>
    <w:p w14:paraId="2624CD95" w14:textId="77777777" w:rsidR="00F001A8" w:rsidRDefault="00F001A8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  <w:r w:rsidR="00000000" w:rsidRPr="00D45990">
        <w:rPr>
          <w:rFonts w:ascii="Arial" w:hAnsi="Arial" w:cs="Arial"/>
        </w:rPr>
        <w:br/>
      </w:r>
      <w:r w:rsidR="00000000" w:rsidRPr="00D45990">
        <w:rPr>
          <w:rFonts w:ascii="Arial" w:hAnsi="Arial" w:cs="Arial"/>
        </w:rPr>
        <w:br/>
        <w:t>Tytuł operacji: ....................................................................................................</w:t>
      </w:r>
      <w:r>
        <w:rPr>
          <w:rFonts w:ascii="Arial" w:hAnsi="Arial" w:cs="Arial"/>
        </w:rPr>
        <w:t>.................</w:t>
      </w:r>
    </w:p>
    <w:p w14:paraId="623ADC1E" w14:textId="7AC64560" w:rsidR="00D45990" w:rsidRDefault="00F001A8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  <w:r w:rsidR="00000000" w:rsidRPr="00D45990">
        <w:rPr>
          <w:rFonts w:ascii="Arial" w:hAnsi="Arial" w:cs="Arial"/>
        </w:rPr>
        <w:br/>
      </w:r>
      <w:r w:rsidR="00000000" w:rsidRPr="00D45990">
        <w:rPr>
          <w:rFonts w:ascii="Arial" w:hAnsi="Arial" w:cs="Arial"/>
        </w:rPr>
        <w:br/>
      </w:r>
      <w:r w:rsidR="00D45990">
        <w:rPr>
          <w:rFonts w:ascii="Arial" w:hAnsi="Arial" w:cs="Arial"/>
        </w:rPr>
        <w:t>O</w:t>
      </w:r>
      <w:r w:rsidR="00000000" w:rsidRPr="00D45990">
        <w:rPr>
          <w:rFonts w:ascii="Arial" w:hAnsi="Arial" w:cs="Arial"/>
        </w:rPr>
        <w:t xml:space="preserve">świadczam, że </w:t>
      </w:r>
    </w:p>
    <w:p w14:paraId="2349A907" w14:textId="03F438B0" w:rsidR="006B41D1" w:rsidRPr="00D45990" w:rsidRDefault="00000000">
      <w:pPr>
        <w:rPr>
          <w:rFonts w:ascii="Arial" w:hAnsi="Arial" w:cs="Arial"/>
        </w:rPr>
      </w:pPr>
      <w:r w:rsidRPr="00D45990">
        <w:rPr>
          <w:rFonts w:ascii="Arial" w:hAnsi="Arial" w:cs="Arial"/>
        </w:rPr>
        <w:t xml:space="preserve">w ramach realizacji operacji planuję utworzenie nowych miejsc pracy na obszarze objętym Lokalną Strategią Rozwoju (LSR), zgodnie z zapisami </w:t>
      </w:r>
      <w:r w:rsidR="00D45990">
        <w:rPr>
          <w:rFonts w:ascii="Arial" w:hAnsi="Arial" w:cs="Arial"/>
        </w:rPr>
        <w:t xml:space="preserve">we </w:t>
      </w:r>
      <w:r w:rsidRPr="00D45990">
        <w:rPr>
          <w:rFonts w:ascii="Arial" w:hAnsi="Arial" w:cs="Arial"/>
        </w:rPr>
        <w:t>wniosku o przyznanie pomocy. Planowana liczba nowych miejsc pracy wynosi…….,</w:t>
      </w:r>
      <w:r w:rsidR="00D45990">
        <w:rPr>
          <w:rFonts w:ascii="Arial" w:hAnsi="Arial" w:cs="Arial"/>
        </w:rPr>
        <w:t xml:space="preserve"> </w:t>
      </w:r>
      <w:r w:rsidRPr="00D45990">
        <w:rPr>
          <w:rFonts w:ascii="Arial" w:hAnsi="Arial" w:cs="Arial"/>
        </w:rPr>
        <w:t>co odpowiada …… pełnym etatom średniorocznym. Zatrudnienie nastąpi na podstawie umowy o pracę lub spółdzielczej umowy o pracę, a utworzone miejsca pracy będą stanowiły rzeczywisty wzrost zatrudnienia i zostaną utrzymane przez okres co najmniej 3 lat od dnia wypłaty pomocy. Planowane zatrudnienie pozostaje zgodne z treścią wniosku o przyznanie pomocy.</w:t>
      </w:r>
    </w:p>
    <w:p w14:paraId="5BE62FF5" w14:textId="77777777" w:rsidR="006B41D1" w:rsidRPr="00D45990" w:rsidRDefault="00000000">
      <w:pPr>
        <w:rPr>
          <w:rFonts w:ascii="Arial" w:hAnsi="Arial" w:cs="Arial"/>
        </w:rPr>
      </w:pPr>
      <w:r w:rsidRPr="00D45990">
        <w:rPr>
          <w:rFonts w:ascii="Arial" w:hAnsi="Arial" w:cs="Arial"/>
        </w:rPr>
        <w:br/>
        <w:t>Data: .............................................</w:t>
      </w:r>
    </w:p>
    <w:p w14:paraId="7252F48B" w14:textId="77777777" w:rsidR="00D45990" w:rsidRDefault="00000000">
      <w:pPr>
        <w:rPr>
          <w:rFonts w:ascii="Arial" w:hAnsi="Arial" w:cs="Arial"/>
        </w:rPr>
      </w:pPr>
      <w:r w:rsidRPr="00D45990">
        <w:rPr>
          <w:rFonts w:ascii="Arial" w:hAnsi="Arial" w:cs="Arial"/>
        </w:rPr>
        <w:t xml:space="preserve">Podpis Wnioskodawcy / osoby uprawnionej do reprezentacji: </w:t>
      </w:r>
    </w:p>
    <w:p w14:paraId="077A506F" w14:textId="77777777" w:rsidR="00D45990" w:rsidRDefault="00D45990">
      <w:pPr>
        <w:rPr>
          <w:rFonts w:ascii="Arial" w:hAnsi="Arial" w:cs="Arial"/>
        </w:rPr>
      </w:pPr>
    </w:p>
    <w:p w14:paraId="28CAAF9C" w14:textId="737C6D4E" w:rsidR="006B41D1" w:rsidRPr="00D45990" w:rsidRDefault="00000000">
      <w:pPr>
        <w:rPr>
          <w:rFonts w:ascii="Arial" w:hAnsi="Arial" w:cs="Arial"/>
        </w:rPr>
      </w:pPr>
      <w:r w:rsidRPr="00D45990">
        <w:rPr>
          <w:rFonts w:ascii="Arial" w:hAnsi="Arial" w:cs="Arial"/>
        </w:rPr>
        <w:t>.............................................</w:t>
      </w:r>
    </w:p>
    <w:sectPr w:rsidR="006B41D1" w:rsidRPr="00D4599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4713859">
    <w:abstractNumId w:val="8"/>
  </w:num>
  <w:num w:numId="2" w16cid:durableId="87966369">
    <w:abstractNumId w:val="6"/>
  </w:num>
  <w:num w:numId="3" w16cid:durableId="146872106">
    <w:abstractNumId w:val="5"/>
  </w:num>
  <w:num w:numId="4" w16cid:durableId="154028574">
    <w:abstractNumId w:val="4"/>
  </w:num>
  <w:num w:numId="5" w16cid:durableId="534469547">
    <w:abstractNumId w:val="7"/>
  </w:num>
  <w:num w:numId="6" w16cid:durableId="1409814825">
    <w:abstractNumId w:val="3"/>
  </w:num>
  <w:num w:numId="7" w16cid:durableId="282004885">
    <w:abstractNumId w:val="2"/>
  </w:num>
  <w:num w:numId="8" w16cid:durableId="18437679">
    <w:abstractNumId w:val="1"/>
  </w:num>
  <w:num w:numId="9" w16cid:durableId="551885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3426C"/>
    <w:rsid w:val="006B41D1"/>
    <w:rsid w:val="00AA1D8D"/>
    <w:rsid w:val="00B47730"/>
    <w:rsid w:val="00CB0664"/>
    <w:rsid w:val="00D45990"/>
    <w:rsid w:val="00EC5184"/>
    <w:rsid w:val="00F001A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5425FA"/>
  <w14:defaultImageDpi w14:val="300"/>
  <w15:docId w15:val="{4AF663A4-BC0A-4C5E-8FC0-D5077565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Marzena Kowalska</cp:lastModifiedBy>
  <cp:revision>3</cp:revision>
  <dcterms:created xsi:type="dcterms:W3CDTF">2026-02-23T17:19:00Z</dcterms:created>
  <dcterms:modified xsi:type="dcterms:W3CDTF">2026-02-23T17:30:00Z</dcterms:modified>
  <cp:category/>
</cp:coreProperties>
</file>