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1758F" w14:textId="213F64DD" w:rsidR="0070340E" w:rsidRDefault="0070340E">
      <w:pPr>
        <w:pStyle w:val="Nagwek1"/>
      </w:pPr>
      <w:r>
        <w:rPr>
          <w:noProof/>
        </w:rPr>
        <w:drawing>
          <wp:anchor distT="0" distB="0" distL="114300" distR="114300" simplePos="0" relativeHeight="251658240" behindDoc="0" locked="0" layoutInCell="1" allowOverlap="1" wp14:anchorId="3494B29B" wp14:editId="0B565CA4">
            <wp:simplePos x="0" y="0"/>
            <wp:positionH relativeFrom="column">
              <wp:posOffset>-137160</wp:posOffset>
            </wp:positionH>
            <wp:positionV relativeFrom="paragraph">
              <wp:posOffset>-297180</wp:posOffset>
            </wp:positionV>
            <wp:extent cx="5761355" cy="713105"/>
            <wp:effectExtent l="0" t="0" r="0" b="0"/>
            <wp:wrapNone/>
            <wp:docPr id="2871778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713105"/>
                    </a:xfrm>
                    <a:prstGeom prst="rect">
                      <a:avLst/>
                    </a:prstGeom>
                    <a:noFill/>
                  </pic:spPr>
                </pic:pic>
              </a:graphicData>
            </a:graphic>
          </wp:anchor>
        </w:drawing>
      </w:r>
    </w:p>
    <w:p w14:paraId="1EB733D2" w14:textId="5127E124" w:rsidR="002B0539" w:rsidRPr="0070340E" w:rsidRDefault="00000000">
      <w:pPr>
        <w:pStyle w:val="Nagwek1"/>
        <w:rPr>
          <w:rFonts w:ascii="Arial" w:hAnsi="Arial" w:cs="Arial"/>
          <w:sz w:val="22"/>
          <w:szCs w:val="22"/>
          <w:lang w:val="pl-PL"/>
        </w:rPr>
      </w:pPr>
      <w:r w:rsidRPr="0070340E">
        <w:rPr>
          <w:rFonts w:ascii="Arial" w:hAnsi="Arial" w:cs="Arial"/>
          <w:sz w:val="22"/>
          <w:szCs w:val="22"/>
          <w:lang w:val="pl-PL"/>
        </w:rPr>
        <w:t>OŚWIADCZENIE WNIOSKODAWCY</w:t>
      </w:r>
      <w:r w:rsidRPr="0070340E">
        <w:rPr>
          <w:rFonts w:ascii="Arial" w:hAnsi="Arial" w:cs="Arial"/>
          <w:sz w:val="22"/>
          <w:szCs w:val="22"/>
          <w:lang w:val="pl-PL"/>
        </w:rPr>
        <w:br/>
        <w:t>dotyczące planowanego zatrudnienia osób w niekorzystnej sytuacji</w:t>
      </w:r>
    </w:p>
    <w:p w14:paraId="29029194" w14:textId="77777777" w:rsidR="006E5897" w:rsidRDefault="00000000">
      <w:pPr>
        <w:rPr>
          <w:rFonts w:ascii="Arial" w:hAnsi="Arial" w:cs="Arial"/>
          <w:lang w:val="pl-PL"/>
        </w:rPr>
      </w:pPr>
      <w:r w:rsidRPr="0070340E">
        <w:rPr>
          <w:rFonts w:ascii="Arial" w:hAnsi="Arial" w:cs="Arial"/>
          <w:lang w:val="pl-PL"/>
        </w:rPr>
        <w:t>Ja niżej podpisany/a:</w:t>
      </w:r>
      <w:r w:rsidRPr="0070340E">
        <w:rPr>
          <w:rFonts w:ascii="Arial" w:hAnsi="Arial" w:cs="Arial"/>
          <w:lang w:val="pl-PL"/>
        </w:rPr>
        <w:br/>
      </w:r>
      <w:r w:rsidRPr="0070340E">
        <w:rPr>
          <w:rFonts w:ascii="Arial" w:hAnsi="Arial" w:cs="Arial"/>
          <w:lang w:val="pl-PL"/>
        </w:rPr>
        <w:br/>
        <w:t>Imię i nazwisko / Nazwa Wnioskodawcy: ............................................................</w:t>
      </w:r>
      <w:r w:rsidR="006E5897">
        <w:rPr>
          <w:rFonts w:ascii="Arial" w:hAnsi="Arial" w:cs="Arial"/>
          <w:lang w:val="pl-PL"/>
        </w:rPr>
        <w:t>...............</w:t>
      </w:r>
    </w:p>
    <w:p w14:paraId="5189B11B" w14:textId="77777777" w:rsidR="006E5897" w:rsidRDefault="006E5897">
      <w:pPr>
        <w:rPr>
          <w:rFonts w:ascii="Arial" w:hAnsi="Arial" w:cs="Arial"/>
          <w:lang w:val="pl-PL"/>
        </w:rPr>
      </w:pPr>
      <w:r>
        <w:rPr>
          <w:rFonts w:ascii="Arial" w:hAnsi="Arial" w:cs="Arial"/>
          <w:lang w:val="pl-PL"/>
        </w:rPr>
        <w:t>………………………………………………………………………………………………………</w:t>
      </w:r>
      <w:r w:rsidR="00000000" w:rsidRPr="0070340E">
        <w:rPr>
          <w:rFonts w:ascii="Arial" w:hAnsi="Arial" w:cs="Arial"/>
          <w:lang w:val="pl-PL"/>
        </w:rPr>
        <w:br/>
      </w:r>
      <w:r w:rsidR="00000000" w:rsidRPr="0070340E">
        <w:rPr>
          <w:rFonts w:ascii="Arial" w:hAnsi="Arial" w:cs="Arial"/>
          <w:lang w:val="pl-PL"/>
        </w:rPr>
        <w:br/>
        <w:t>Tytuł operacji: ....................................................................................................</w:t>
      </w:r>
      <w:r>
        <w:rPr>
          <w:rFonts w:ascii="Arial" w:hAnsi="Arial" w:cs="Arial"/>
          <w:lang w:val="pl-PL"/>
        </w:rPr>
        <w:t>.................</w:t>
      </w:r>
    </w:p>
    <w:p w14:paraId="754BD1A2" w14:textId="63061E93" w:rsidR="002B0539" w:rsidRPr="0070340E" w:rsidRDefault="006E5897">
      <w:pPr>
        <w:rPr>
          <w:rFonts w:ascii="Arial" w:hAnsi="Arial" w:cs="Arial"/>
          <w:lang w:val="pl-PL"/>
        </w:rPr>
      </w:pPr>
      <w:r>
        <w:rPr>
          <w:rFonts w:ascii="Arial" w:hAnsi="Arial" w:cs="Arial"/>
          <w:lang w:val="pl-PL"/>
        </w:rPr>
        <w:t>………………………………………………………………………………………………………</w:t>
      </w:r>
      <w:r w:rsidR="00000000" w:rsidRPr="0070340E">
        <w:rPr>
          <w:rFonts w:ascii="Arial" w:hAnsi="Arial" w:cs="Arial"/>
          <w:lang w:val="pl-PL"/>
        </w:rPr>
        <w:br/>
      </w:r>
      <w:r w:rsidR="00000000" w:rsidRPr="0070340E">
        <w:rPr>
          <w:rFonts w:ascii="Arial" w:hAnsi="Arial" w:cs="Arial"/>
          <w:lang w:val="pl-PL"/>
        </w:rPr>
        <w:br/>
      </w:r>
      <w:r w:rsidR="00000000" w:rsidRPr="0070340E">
        <w:rPr>
          <w:rFonts w:ascii="Arial" w:hAnsi="Arial" w:cs="Arial"/>
          <w:lang w:val="pl-PL"/>
        </w:rPr>
        <w:br/>
        <w:t>oświadczam, że w ramach realizacji operacji planuję utworzenie nowych miejsc pracy dla osób znajdujących się w niekorzystnej sytuacji na rynku pracy, zgodnie z kryteriami określonymi w Lokalnej Strategii Rozwoju (LSR).</w:t>
      </w:r>
    </w:p>
    <w:p w14:paraId="78B62597" w14:textId="77777777" w:rsidR="002B0539" w:rsidRPr="0070340E" w:rsidRDefault="00000000">
      <w:pPr>
        <w:pStyle w:val="Nagwek2"/>
        <w:rPr>
          <w:rFonts w:ascii="Arial" w:hAnsi="Arial" w:cs="Arial"/>
          <w:sz w:val="22"/>
          <w:szCs w:val="22"/>
          <w:lang w:val="pl-PL"/>
        </w:rPr>
      </w:pPr>
      <w:r w:rsidRPr="0070340E">
        <w:rPr>
          <w:rFonts w:ascii="Arial" w:hAnsi="Arial" w:cs="Arial"/>
          <w:sz w:val="22"/>
          <w:szCs w:val="22"/>
          <w:lang w:val="pl-PL"/>
        </w:rPr>
        <w:t>1. Planowane zatrudnienie</w:t>
      </w:r>
    </w:p>
    <w:p w14:paraId="7ECD07DD" w14:textId="77777777" w:rsidR="002B0539" w:rsidRPr="0070340E" w:rsidRDefault="00000000">
      <w:pPr>
        <w:rPr>
          <w:rFonts w:ascii="Arial" w:hAnsi="Arial" w:cs="Arial"/>
          <w:lang w:val="pl-PL"/>
        </w:rPr>
      </w:pPr>
      <w:r w:rsidRPr="0070340E">
        <w:rPr>
          <w:rFonts w:ascii="Arial" w:hAnsi="Arial" w:cs="Arial"/>
          <w:lang w:val="pl-PL"/>
        </w:rPr>
        <w:t>Zatrudnienie dotyczyć będzie osób należących do co najmniej jednej z poniższych grup:</w:t>
      </w:r>
      <w:r w:rsidRPr="0070340E">
        <w:rPr>
          <w:rFonts w:ascii="Arial" w:hAnsi="Arial" w:cs="Arial"/>
          <w:lang w:val="pl-PL"/>
        </w:rPr>
        <w:br/>
      </w:r>
      <w:r w:rsidRPr="0070340E">
        <w:rPr>
          <w:rFonts w:ascii="Segoe UI Symbol" w:hAnsi="Segoe UI Symbol" w:cs="Segoe UI Symbol"/>
          <w:lang w:val="pl-PL"/>
        </w:rPr>
        <w:t>☐</w:t>
      </w:r>
      <w:r w:rsidRPr="0070340E">
        <w:rPr>
          <w:rFonts w:ascii="Arial" w:hAnsi="Arial" w:cs="Arial"/>
          <w:lang w:val="pl-PL"/>
        </w:rPr>
        <w:t xml:space="preserve"> kobiety</w:t>
      </w:r>
      <w:r w:rsidRPr="0070340E">
        <w:rPr>
          <w:rFonts w:ascii="Arial" w:hAnsi="Arial" w:cs="Arial"/>
          <w:lang w:val="pl-PL"/>
        </w:rPr>
        <w:br/>
      </w:r>
      <w:r w:rsidRPr="0070340E">
        <w:rPr>
          <w:rFonts w:ascii="Segoe UI Symbol" w:hAnsi="Segoe UI Symbol" w:cs="Segoe UI Symbol"/>
          <w:lang w:val="pl-PL"/>
        </w:rPr>
        <w:t>☐</w:t>
      </w:r>
      <w:r w:rsidRPr="0070340E">
        <w:rPr>
          <w:rFonts w:ascii="Arial" w:hAnsi="Arial" w:cs="Arial"/>
          <w:lang w:val="pl-PL"/>
        </w:rPr>
        <w:t xml:space="preserve"> osoby poszukujące zatrudnienia, w tym osoby bezrobotne</w:t>
      </w:r>
    </w:p>
    <w:p w14:paraId="1AB3ACC9" w14:textId="77777777" w:rsidR="002B0539" w:rsidRPr="0070340E" w:rsidRDefault="00000000">
      <w:pPr>
        <w:pStyle w:val="Nagwek2"/>
        <w:rPr>
          <w:rFonts w:ascii="Arial" w:hAnsi="Arial" w:cs="Arial"/>
          <w:sz w:val="22"/>
          <w:szCs w:val="22"/>
          <w:lang w:val="pl-PL"/>
        </w:rPr>
      </w:pPr>
      <w:r w:rsidRPr="0070340E">
        <w:rPr>
          <w:rFonts w:ascii="Arial" w:hAnsi="Arial" w:cs="Arial"/>
          <w:sz w:val="22"/>
          <w:szCs w:val="22"/>
          <w:lang w:val="pl-PL"/>
        </w:rPr>
        <w:t>2. Warunki zatrudnienia i zobowiązania Wnioskodawcy</w:t>
      </w:r>
    </w:p>
    <w:p w14:paraId="3528F093" w14:textId="7BBE5F84" w:rsidR="00CE7AA7" w:rsidRPr="0070340E" w:rsidRDefault="00CE7AA7">
      <w:pPr>
        <w:rPr>
          <w:rFonts w:ascii="Arial" w:hAnsi="Arial" w:cs="Arial"/>
          <w:lang w:val="pl-PL"/>
        </w:rPr>
      </w:pPr>
      <w:r w:rsidRPr="0070340E">
        <w:rPr>
          <w:rFonts w:ascii="Arial" w:hAnsi="Arial" w:cs="Arial"/>
          <w:lang w:val="pl-PL"/>
        </w:rPr>
        <w:t>Oświadczam, że w ramach realizacji operacji planuję utworzenie …… nowych miejsc pracy, co odpowiada …… pełnym etatom średniorocznym</w:t>
      </w:r>
      <w:r w:rsidR="0070340E" w:rsidRPr="0070340E">
        <w:rPr>
          <w:rFonts w:ascii="Arial" w:hAnsi="Arial" w:cs="Arial"/>
          <w:lang w:val="pl-PL"/>
        </w:rPr>
        <w:t xml:space="preserve">, </w:t>
      </w:r>
      <w:r w:rsidR="0070340E" w:rsidRPr="0070340E">
        <w:rPr>
          <w:rFonts w:ascii="Arial" w:hAnsi="Arial" w:cs="Arial"/>
          <w:lang w:val="pl-PL"/>
        </w:rPr>
        <w:t xml:space="preserve">a zatrudnienie to będzie </w:t>
      </w:r>
      <w:r w:rsidR="006E5897" w:rsidRPr="006E5897">
        <w:rPr>
          <w:rFonts w:ascii="Arial" w:hAnsi="Arial" w:cs="Arial"/>
          <w:lang w:val="pl-PL"/>
        </w:rPr>
        <w:t>oznaczało realny wzrost zatrudnienia</w:t>
      </w:r>
      <w:r w:rsidR="006E5897">
        <w:rPr>
          <w:rFonts w:ascii="Arial" w:hAnsi="Arial" w:cs="Arial"/>
          <w:lang w:val="pl-PL"/>
        </w:rPr>
        <w:t xml:space="preserve"> </w:t>
      </w:r>
      <w:r w:rsidR="0070340E" w:rsidRPr="0070340E">
        <w:rPr>
          <w:rFonts w:ascii="Arial" w:hAnsi="Arial" w:cs="Arial"/>
          <w:lang w:val="pl-PL"/>
        </w:rPr>
        <w:t>u wnioskodawcy.</w:t>
      </w:r>
      <w:r w:rsidR="0070340E" w:rsidRPr="0070340E">
        <w:rPr>
          <w:rFonts w:ascii="Arial" w:hAnsi="Arial" w:cs="Arial"/>
          <w:lang w:val="pl-PL"/>
        </w:rPr>
        <w:t xml:space="preserve"> </w:t>
      </w:r>
      <w:r w:rsidR="006E5897" w:rsidRPr="006E5897">
        <w:rPr>
          <w:rFonts w:ascii="Arial" w:hAnsi="Arial" w:cs="Arial"/>
          <w:lang w:val="pl-PL"/>
        </w:rPr>
        <w:t>Zobowiązuję się do zatrudnienia osób zamieszkujących obszar objęty Lokalną Strategią Rozwoju (LSR) oraz do przedłożenia na etapie realizacji operacji dokumentów potwierdzających spełnienie kryteriów przez zatrudnioną osobę, odpowiednio do grupy, do której została zakwalifikowana, w tym dokumentów potwierdzających zatrudnienie oraz – w przypadku osób bezrobotnych lub poszukujących pracy – zaświadczenia z właściwego powiatowego urzędu pracy potwierdzającego jej status na dzień zatrudnienia</w:t>
      </w:r>
      <w:r w:rsidR="006E5897">
        <w:rPr>
          <w:rFonts w:ascii="Arial" w:hAnsi="Arial" w:cs="Arial"/>
          <w:lang w:val="pl-PL"/>
        </w:rPr>
        <w:t>.</w:t>
      </w:r>
    </w:p>
    <w:p w14:paraId="6A029184" w14:textId="77777777" w:rsidR="00CE7AA7" w:rsidRPr="0070340E" w:rsidRDefault="00CE7AA7">
      <w:pPr>
        <w:rPr>
          <w:rFonts w:ascii="Arial" w:hAnsi="Arial" w:cs="Arial"/>
          <w:lang w:val="pl-PL"/>
        </w:rPr>
      </w:pPr>
    </w:p>
    <w:p w14:paraId="4A65FC14" w14:textId="4FCF97E2" w:rsidR="002B0539" w:rsidRPr="0070340E" w:rsidRDefault="00000000">
      <w:pPr>
        <w:rPr>
          <w:rFonts w:ascii="Arial" w:hAnsi="Arial" w:cs="Arial"/>
          <w:lang w:val="pl-PL"/>
        </w:rPr>
      </w:pPr>
      <w:r w:rsidRPr="0070340E">
        <w:rPr>
          <w:rFonts w:ascii="Arial" w:hAnsi="Arial" w:cs="Arial"/>
          <w:lang w:val="pl-PL"/>
        </w:rPr>
        <w:t>Data: .............................................</w:t>
      </w:r>
    </w:p>
    <w:p w14:paraId="6C2F2569" w14:textId="77777777" w:rsidR="00865DAE" w:rsidRDefault="00000000">
      <w:pPr>
        <w:rPr>
          <w:rFonts w:ascii="Arial" w:hAnsi="Arial" w:cs="Arial"/>
          <w:lang w:val="pl-PL"/>
        </w:rPr>
      </w:pPr>
      <w:r w:rsidRPr="0070340E">
        <w:rPr>
          <w:rFonts w:ascii="Arial" w:hAnsi="Arial" w:cs="Arial"/>
          <w:lang w:val="pl-PL"/>
        </w:rPr>
        <w:t xml:space="preserve">Podpis Wnioskodawcy / osoby uprawnionej do reprezentacji: </w:t>
      </w:r>
    </w:p>
    <w:p w14:paraId="0E639393" w14:textId="77777777" w:rsidR="00865DAE" w:rsidRDefault="00865DAE">
      <w:pPr>
        <w:rPr>
          <w:rFonts w:ascii="Arial" w:hAnsi="Arial" w:cs="Arial"/>
          <w:lang w:val="pl-PL"/>
        </w:rPr>
      </w:pPr>
    </w:p>
    <w:p w14:paraId="45846601" w14:textId="67BB100C" w:rsidR="002B0539" w:rsidRPr="0070340E" w:rsidRDefault="00000000">
      <w:pPr>
        <w:rPr>
          <w:rFonts w:ascii="Arial" w:hAnsi="Arial" w:cs="Arial"/>
          <w:lang w:val="pl-PL"/>
        </w:rPr>
      </w:pPr>
      <w:r w:rsidRPr="0070340E">
        <w:rPr>
          <w:rFonts w:ascii="Arial" w:hAnsi="Arial" w:cs="Arial"/>
          <w:lang w:val="pl-PL"/>
        </w:rPr>
        <w:t>.............................................</w:t>
      </w:r>
    </w:p>
    <w:sectPr w:rsidR="002B0539" w:rsidRPr="0070340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688368771">
    <w:abstractNumId w:val="8"/>
  </w:num>
  <w:num w:numId="2" w16cid:durableId="829715417">
    <w:abstractNumId w:val="6"/>
  </w:num>
  <w:num w:numId="3" w16cid:durableId="1460221052">
    <w:abstractNumId w:val="5"/>
  </w:num>
  <w:num w:numId="4" w16cid:durableId="2089616250">
    <w:abstractNumId w:val="4"/>
  </w:num>
  <w:num w:numId="5" w16cid:durableId="1786541137">
    <w:abstractNumId w:val="7"/>
  </w:num>
  <w:num w:numId="6" w16cid:durableId="1365860359">
    <w:abstractNumId w:val="3"/>
  </w:num>
  <w:num w:numId="7" w16cid:durableId="782461618">
    <w:abstractNumId w:val="2"/>
  </w:num>
  <w:num w:numId="8" w16cid:durableId="842549039">
    <w:abstractNumId w:val="1"/>
  </w:num>
  <w:num w:numId="9" w16cid:durableId="1810972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B0539"/>
    <w:rsid w:val="00326F90"/>
    <w:rsid w:val="0063426C"/>
    <w:rsid w:val="006E5897"/>
    <w:rsid w:val="0070340E"/>
    <w:rsid w:val="00865DAE"/>
    <w:rsid w:val="00AA1D8D"/>
    <w:rsid w:val="00B47730"/>
    <w:rsid w:val="00CB0664"/>
    <w:rsid w:val="00CE7AA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2E62C"/>
  <w14:defaultImageDpi w14:val="300"/>
  <w15:docId w15:val="{4AF663A4-BC0A-4C5E-8FC0-D5077565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1510</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Marzena Kowalska</cp:lastModifiedBy>
  <cp:revision>2</cp:revision>
  <dcterms:created xsi:type="dcterms:W3CDTF">2026-02-23T16:53:00Z</dcterms:created>
  <dcterms:modified xsi:type="dcterms:W3CDTF">2026-02-23T16:53:00Z</dcterms:modified>
  <cp:category/>
</cp:coreProperties>
</file>